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2025-11-18</w:t>
      </w:r>
    </w:p>
    <w:p>
      <w:r>
        <w:br/>
        <w:t>EO – Esteban Oliva (Scrum Master):</w:t>
        <w:br/>
        <w:t>- Hours Worked: 3</w:t>
        <w:br/>
        <w:t>- Completed: Daily progress aligned with sprint tasks.</w:t>
        <w:br/>
        <w:t>- Planned: Continue with assigned sprint story progress.</w:t>
        <w:br/>
        <w:t>- Hurdles: None.</w:t>
        <w:br/>
        <w:br/>
        <w:t>CP – Christopher Petit:</w:t>
        <w:br/>
        <w:t>- Hours Worked: 3</w:t>
        <w:br/>
        <w:t>- Completed: Progress on PDF layout and styling tasks.</w:t>
        <w:br/>
        <w:t>- Planned: Continue refining UI/PDF alignment.</w:t>
        <w:br/>
        <w:t>- Hurdles: Minor formatting inconsistencies.</w:t>
        <w:br/>
        <w:br/>
        <w:t>AP – Ambar Pineda:</w:t>
        <w:br/>
        <w:t>- Hours Worked: 3</w:t>
        <w:br/>
        <w:t>- Completed: UI and validation improvements.</w:t>
        <w:br/>
        <w:t>- Planned: Continue enhancements + support team tasks.</w:t>
        <w:br/>
        <w:t>- Hurdles: None.</w:t>
        <w:br/>
        <w:br/>
        <w:t>CJ – Cesar Jimenez:</w:t>
        <w:br/>
        <w:t>- Hours Worked: 3</w:t>
        <w:br/>
        <w:t>- Completed: UI responsiveness + animation polish.</w:t>
        <w:br/>
        <w:t>- Planned: Assist team with final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